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5A121C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DE3EFE">
        <w:rPr>
          <w:b/>
          <w:bCs/>
          <w:sz w:val="40"/>
          <w:szCs w:val="40"/>
        </w:rPr>
        <w:t>9</w:t>
      </w:r>
      <w:r w:rsidR="006D24A4"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 w:rsidR="006D24A4"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DE3EFE" w:rsidRPr="00EA2D6D" w:rsidRDefault="00DE3EFE" w:rsidP="00DE3EFE">
      <w:pPr>
        <w:rPr>
          <w:b/>
          <w:sz w:val="22"/>
          <w:szCs w:val="22"/>
        </w:rPr>
      </w:pPr>
      <w:r w:rsidRPr="00EA2D6D">
        <w:rPr>
          <w:b/>
          <w:sz w:val="22"/>
          <w:szCs w:val="22"/>
        </w:rPr>
        <w:t xml:space="preserve">Monitoring en Inspectie </w:t>
      </w:r>
      <w:r>
        <w:rPr>
          <w:b/>
          <w:sz w:val="22"/>
          <w:szCs w:val="22"/>
        </w:rPr>
        <w:t>– Eikenprocessierups en Iepziekte</w:t>
      </w:r>
    </w:p>
    <w:p w:rsidR="00DE3EFE" w:rsidRDefault="00DE3EFE" w:rsidP="00DE3EFE">
      <w:pPr>
        <w:rPr>
          <w:b/>
          <w:sz w:val="22"/>
          <w:szCs w:val="22"/>
        </w:rPr>
      </w:pPr>
      <w:r w:rsidRPr="00EA2D6D">
        <w:rPr>
          <w:b/>
          <w:sz w:val="22"/>
          <w:szCs w:val="22"/>
        </w:rPr>
        <w:t>AI 2022-0145</w:t>
      </w:r>
    </w:p>
    <w:p w:rsidR="00FD0FAE" w:rsidRDefault="00FD0FAE" w:rsidP="003C19FE">
      <w:bookmarkStart w:id="0" w:name="_GoBack"/>
      <w:bookmarkEnd w:id="0"/>
    </w:p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3F47C1">
      <w:rPr>
        <w:sz w:val="18"/>
        <w:szCs w:val="18"/>
      </w:rPr>
      <w:t>8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3F47C1"/>
    <w:rsid w:val="00424DED"/>
    <w:rsid w:val="00441305"/>
    <w:rsid w:val="00482A4F"/>
    <w:rsid w:val="00527398"/>
    <w:rsid w:val="005A121C"/>
    <w:rsid w:val="005E312D"/>
    <w:rsid w:val="00632123"/>
    <w:rsid w:val="00664B71"/>
    <w:rsid w:val="006B77D2"/>
    <w:rsid w:val="006C12E3"/>
    <w:rsid w:val="006C583D"/>
    <w:rsid w:val="006D24A4"/>
    <w:rsid w:val="008104C5"/>
    <w:rsid w:val="008402D9"/>
    <w:rsid w:val="00847FFD"/>
    <w:rsid w:val="00853050"/>
    <w:rsid w:val="0086631D"/>
    <w:rsid w:val="009175F9"/>
    <w:rsid w:val="009761CF"/>
    <w:rsid w:val="00981671"/>
    <w:rsid w:val="009A3EB0"/>
    <w:rsid w:val="009B0D92"/>
    <w:rsid w:val="009E1F2D"/>
    <w:rsid w:val="00A03098"/>
    <w:rsid w:val="00A3732E"/>
    <w:rsid w:val="00A53085"/>
    <w:rsid w:val="00A86DE4"/>
    <w:rsid w:val="00BD0C39"/>
    <w:rsid w:val="00BE1DBE"/>
    <w:rsid w:val="00CC39EC"/>
    <w:rsid w:val="00CF1C6D"/>
    <w:rsid w:val="00D93CF8"/>
    <w:rsid w:val="00DD0355"/>
    <w:rsid w:val="00DE3EFE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E201A0"/>
  <w15:docId w15:val="{39D90409-DA7D-4771-8456-909A93301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389F9-3440-4C71-8367-4E8454D5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4</TotalTime>
  <Pages>2</Pages>
  <Words>326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Pas, Yvonne</cp:lastModifiedBy>
  <cp:revision>12</cp:revision>
  <dcterms:created xsi:type="dcterms:W3CDTF">2018-08-07T11:22:00Z</dcterms:created>
  <dcterms:modified xsi:type="dcterms:W3CDTF">2022-10-26T08:57:00Z</dcterms:modified>
</cp:coreProperties>
</file>